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Reduit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4001798" name="68ee1a60-37d2-11f0-a485-973363b174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235590" name="68ee1a60-37d2-11f0-a485-973363b1746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8500864" name="b7009af0-37d4-11f0-8b48-75136076c3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729890" name="b7009af0-37d4-11f0-8b48-75136076c35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5624705" name="d1de5a10-37d4-11f0-8f22-6f68e3ee57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122024" name="d1de5a10-37d4-11f0-8f22-6f68e3ee57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Bad/ WC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4465429" name="e3abb1c0-37d4-11f0-a285-3d293c7c46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611899" name="e3abb1c0-37d4-11f0-a285-3d293c7c46f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97697003" name="f7c45900-37d4-11f0-bba9-01c275cff8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856463" name="f7c45900-37d4-11f0-bba9-01c275cff83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